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“ 颐养绿境·双碳适老”——全生命周期低碳设计的适老化绿色建筑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4031131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031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业主单位：0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设计单位：0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咨询单位：0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项目地址：河北省承德市双桥区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报告日期：2026年3月4日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项目名称：“ 颐养绿境·双碳适老”——全生命周期低碳设计的适老化绿色建筑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sectPr>
      <w:headerReference w:type="default" r:id="rId3"/>
      <w:footerReference w:type="default" r:id="rId5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footer.xml" Type="http://schemas.openxmlformats.org/officeDocument/2006/relationships/footer" Id="rId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